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Медицинская микробиология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Медицинская микробиология | Записей: 1 | Кейс: 1 | Вопросов: 12</w:t>
      </w:r>
    </w:p>
    <w:p>
      <w:r>
        <w:br w:type="page"/>
      </w:r>
    </w:p>
    <w:p>
      <w:pPr>
        <w:pStyle w:val="Heading1"/>
      </w:pPr>
      <w:r>
        <w:t>Медицинская микробиология - кейс 1</w:t>
      </w:r>
    </w:p>
    <w:p>
      <w:r>
        <w:rPr>
          <w:b/>
        </w:rPr>
        <w:t xml:space="preserve">Образование: </w:t>
      </w:r>
      <w:r>
        <w:t>Высшее образование</w:t>
      </w:r>
      <w:r>
        <w:rPr>
          <w:b/>
        </w:rPr>
        <w:t xml:space="preserve"> | Специализация: </w:t>
      </w:r>
      <w:r>
        <w:t>Медицинская микробиология</w:t>
      </w:r>
    </w:p>
    <w:p>
      <w:pPr>
        <w:pStyle w:val="Heading2"/>
      </w:pPr>
      <w:r>
        <w:t>1. УСЛОВИЕ СИТУАЦИОННОЙ ЗАДАЧИ</w:t>
      </w:r>
    </w:p>
    <w:p>
      <w:pPr>
        <w:pStyle w:val="Heading3"/>
      </w:pPr>
      <w:r>
        <w:t>1.1. Ситуация</w:t>
      </w:r>
    </w:p>
    <w:p>
      <w:pPr>
        <w:spacing w:after="58"/>
      </w:pPr>
      <w:r>
        <w:rPr>
          <w:b w:val="0"/>
          <w:i w:val="0"/>
        </w:rPr>
        <w:t>Ограниченный контингент Российских военнослужащих находится на территории одного из государств Азии по приглашению Правительства для совместных действий против агрессивной террористической организации. Среди местного населения есть люди, сочувствующие как российским военнослужащим, так и террористам. По разведданным, террористическая организация, используя сочувствующих ей местных жителей, готовится провести инфицирование российских военнослужащих. Для заражения, вероятнее всего, будут использованы биологические выделения от больных местных жителей. Необходимо предугадать вероятный источник инфекции и оценить свойства патогена.</w:t>
      </w:r>
    </w:p>
    <w:p>
      <w:pPr>
        <w:pStyle w:val="Heading2"/>
      </w:pPr>
      <w:r>
        <w:t>1. Организация деятельности</w:t>
      </w:r>
    </w:p>
    <w:p>
      <w:r>
        <w:rPr>
          <w:b/>
          <w:color w:val="0F766E"/>
        </w:rPr>
        <w:t>1. Вопрос</w:t>
      </w:r>
    </w:p>
    <w:p>
      <w:r>
        <w:rPr>
          <w:b w:val="0"/>
          <w:i w:val="0"/>
        </w:rPr>
        <w:t>Обычным заболеванием, характерным для данного региона, распространяемым через выделения больного и против которого до сих пор нет вакцины, является вирусный гепатит</w:t>
      </w:r>
    </w:p>
    <w:p>
      <w:pPr>
        <w:pStyle w:val="ListBullet"/>
      </w:pPr>
      <w:r>
        <w:rPr>
          <w:b/>
        </w:rPr>
        <w:t xml:space="preserve">1. </w:t>
      </w:r>
      <w:r>
        <w:rPr>
          <w:b w:val="0"/>
          <w:i w:val="0"/>
        </w:rPr>
        <w:t>А</w:t>
      </w:r>
    </w:p>
    <w:p>
      <w:pPr>
        <w:pStyle w:val="ListBullet"/>
      </w:pPr>
      <w:r>
        <w:rPr>
          <w:b/>
        </w:rPr>
        <w:t xml:space="preserve">2. </w:t>
      </w:r>
      <w:r>
        <w:rPr>
          <w:b w:val="0"/>
          <w:i w:val="0"/>
        </w:rPr>
        <w:t>D</w:t>
      </w:r>
    </w:p>
    <w:p>
      <w:pPr>
        <w:pStyle w:val="ListBullet"/>
      </w:pPr>
      <w:r>
        <w:rPr>
          <w:b/>
        </w:rPr>
        <w:t xml:space="preserve">3. </w:t>
      </w:r>
      <w:r>
        <w:rPr>
          <w:b w:val="0"/>
          <w:i w:val="0"/>
        </w:rPr>
        <w:t>В</w:t>
      </w:r>
    </w:p>
    <w:p>
      <w:pPr>
        <w:pStyle w:val="ListBullet"/>
      </w:pPr>
      <w:r>
        <w:rPr>
          <w:b/>
        </w:rPr>
        <w:t xml:space="preserve">4. </w:t>
      </w:r>
      <w:r>
        <w:rPr>
          <w:b/>
          <w:i w:val="0"/>
          <w:color w:val="0F766E"/>
          <w:highlight w:val="yellow"/>
        </w:rPr>
        <w:t>Е</w:t>
      </w:r>
    </w:p>
    <w:p>
      <w:pPr>
        <w:ind w:left="288"/>
      </w:pPr>
      <w:r>
        <w:rPr>
          <w:b/>
          <w:color w:val="0F766E"/>
          <w:highlight w:val="yellow"/>
        </w:rPr>
        <w:t xml:space="preserve">Правильный ответ: </w:t>
      </w:r>
      <w:r>
        <w:rPr>
          <w:b/>
          <w:i w:val="0"/>
        </w:rPr>
        <w:t>Е</w:t>
      </w:r>
    </w:p>
    <w:p>
      <w:pPr>
        <w:ind w:left="504"/>
      </w:pPr>
      <w:r>
        <w:rPr>
          <w:b w:val="0"/>
          <w:i/>
        </w:rPr>
        <w:t>Обычное заболевание, характерное для данного региона, распространяемое через выделения больного и против которого до сих пор нет вакцины, – это вирусный гепатит Е.</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797.</w:t>
      </w:r>
    </w:p>
    <w:p>
      <w:r>
        <w:rPr>
          <w:b/>
          <w:color w:val="0F766E"/>
        </w:rPr>
        <w:t>2. Вопрос</w:t>
      </w:r>
    </w:p>
    <w:p>
      <w:r>
        <w:rPr>
          <w:b w:val="0"/>
          <w:i w:val="0"/>
        </w:rPr>
        <w:t>В подавляющем большинстве для гепатита Е характерен +____________+ путь передачи</w:t>
      </w:r>
    </w:p>
    <w:p>
      <w:pPr>
        <w:pStyle w:val="ListBullet"/>
      </w:pPr>
      <w:r>
        <w:rPr>
          <w:b/>
        </w:rPr>
        <w:t xml:space="preserve">1. </w:t>
      </w:r>
      <w:r>
        <w:rPr>
          <w:b w:val="0"/>
          <w:i w:val="0"/>
        </w:rPr>
        <w:t>воздушно-капельный</w:t>
      </w:r>
    </w:p>
    <w:p>
      <w:pPr>
        <w:pStyle w:val="ListBullet"/>
      </w:pPr>
      <w:r>
        <w:rPr>
          <w:b/>
        </w:rPr>
        <w:t xml:space="preserve">2. </w:t>
      </w:r>
      <w:r>
        <w:rPr>
          <w:b w:val="0"/>
          <w:i w:val="0"/>
        </w:rPr>
        <w:t>половой</w:t>
      </w:r>
    </w:p>
    <w:p>
      <w:pPr>
        <w:pStyle w:val="ListBullet"/>
      </w:pPr>
      <w:r>
        <w:rPr>
          <w:b/>
        </w:rPr>
        <w:t xml:space="preserve">3. </w:t>
      </w:r>
      <w:r>
        <w:rPr>
          <w:b/>
          <w:i w:val="0"/>
          <w:color w:val="0F766E"/>
          <w:highlight w:val="yellow"/>
        </w:rPr>
        <w:t>водный</w:t>
      </w:r>
    </w:p>
    <w:p>
      <w:pPr>
        <w:pStyle w:val="ListBullet"/>
      </w:pPr>
      <w:r>
        <w:rPr>
          <w:b/>
        </w:rPr>
        <w:t xml:space="preserve">4. </w:t>
      </w:r>
      <w:r>
        <w:rPr>
          <w:b w:val="0"/>
          <w:i w:val="0"/>
        </w:rPr>
        <w:t>вертикальный</w:t>
      </w:r>
    </w:p>
    <w:p>
      <w:pPr>
        <w:ind w:left="288"/>
      </w:pPr>
      <w:r>
        <w:rPr>
          <w:b/>
          <w:color w:val="0F766E"/>
          <w:highlight w:val="yellow"/>
        </w:rPr>
        <w:t xml:space="preserve">Правильный ответ: </w:t>
      </w:r>
      <w:r>
        <w:rPr>
          <w:b/>
          <w:i w:val="0"/>
        </w:rPr>
        <w:t>водный</w:t>
      </w:r>
    </w:p>
    <w:p>
      <w:pPr>
        <w:ind w:left="504"/>
      </w:pPr>
      <w:r>
        <w:rPr>
          <w:b w:val="0"/>
          <w:i/>
        </w:rPr>
        <w:t>В подавляющем большинстве для гепатита Е характерен водный путь передачи.</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3. Вопрос</w:t>
      </w:r>
    </w:p>
    <w:p>
      <w:r>
        <w:rPr>
          <w:b w:val="0"/>
          <w:i w:val="0"/>
        </w:rPr>
        <w:t>Причиной заболевания может быть</w:t>
      </w:r>
    </w:p>
    <w:p>
      <w:pPr>
        <w:pStyle w:val="ListBullet"/>
      </w:pPr>
      <w:r>
        <w:rPr>
          <w:b/>
        </w:rPr>
        <w:t xml:space="preserve">1. </w:t>
      </w:r>
      <w:r>
        <w:rPr>
          <w:b/>
          <w:i w:val="0"/>
          <w:color w:val="0F766E"/>
          <w:highlight w:val="yellow"/>
        </w:rPr>
        <w:t>использование загрязненной технической воды, контаминация питьевой или водопроводной воды</w:t>
      </w:r>
    </w:p>
    <w:p>
      <w:pPr>
        <w:pStyle w:val="ListBullet"/>
      </w:pPr>
      <w:r>
        <w:rPr>
          <w:b/>
        </w:rPr>
        <w:t xml:space="preserve">2. </w:t>
      </w:r>
      <w:r>
        <w:rPr>
          <w:b w:val="0"/>
          <w:i w:val="0"/>
        </w:rPr>
        <w:t>загрязненные полы помещений, подоконники, дверные ручки</w:t>
      </w:r>
    </w:p>
    <w:p>
      <w:pPr>
        <w:pStyle w:val="ListBullet"/>
      </w:pPr>
      <w:r>
        <w:rPr>
          <w:b/>
        </w:rPr>
        <w:t xml:space="preserve">3. </w:t>
      </w:r>
      <w:r>
        <w:rPr>
          <w:b w:val="0"/>
          <w:i w:val="0"/>
        </w:rPr>
        <w:t>загрязненная верхняя одежда и обувь</w:t>
      </w:r>
    </w:p>
    <w:p>
      <w:pPr>
        <w:pStyle w:val="ListBullet"/>
      </w:pPr>
      <w:r>
        <w:rPr>
          <w:b/>
        </w:rPr>
        <w:t xml:space="preserve">4. </w:t>
      </w:r>
      <w:r>
        <w:rPr>
          <w:b w:val="0"/>
          <w:i w:val="0"/>
        </w:rPr>
        <w:t>загрязненный воздух помещений, использование загрязненного кондиционера</w:t>
      </w:r>
    </w:p>
    <w:p>
      <w:pPr>
        <w:ind w:left="288"/>
      </w:pPr>
      <w:r>
        <w:rPr>
          <w:b/>
          <w:color w:val="0F766E"/>
          <w:highlight w:val="yellow"/>
        </w:rPr>
        <w:t xml:space="preserve">Правильный ответ: </w:t>
      </w:r>
      <w:r>
        <w:rPr>
          <w:b/>
          <w:i w:val="0"/>
        </w:rPr>
        <w:t>использование загрязненной технической воды, контаминация питьевой или водопроводной воды</w:t>
      </w:r>
    </w:p>
    <w:p>
      <w:pPr>
        <w:ind w:left="504"/>
      </w:pPr>
      <w:r>
        <w:rPr>
          <w:b w:val="0"/>
          <w:i/>
        </w:rPr>
        <w:t>Причиной заболевания может быть использование загрязненная техническая вода, контаминация питьевой или водопроводной воды.</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779.</w:t>
      </w:r>
    </w:p>
    <w:p>
      <w:r>
        <w:rPr>
          <w:b/>
          <w:color w:val="0F766E"/>
        </w:rPr>
        <w:t>4. Вопрос</w:t>
      </w:r>
    </w:p>
    <w:p>
      <w:r>
        <w:rPr>
          <w:b w:val="0"/>
          <w:i w:val="0"/>
        </w:rPr>
        <w:t>К биологическим выделениям больного гепатитом Е, содержащим вирус в большой концентрации, относят</w:t>
      </w:r>
    </w:p>
    <w:p>
      <w:pPr>
        <w:pStyle w:val="ListBullet"/>
      </w:pPr>
      <w:r>
        <w:rPr>
          <w:b/>
        </w:rPr>
        <w:t xml:space="preserve">1. </w:t>
      </w:r>
      <w:r>
        <w:rPr>
          <w:b w:val="0"/>
          <w:i w:val="0"/>
        </w:rPr>
        <w:t>мочу</w:t>
      </w:r>
    </w:p>
    <w:p>
      <w:pPr>
        <w:pStyle w:val="ListBullet"/>
      </w:pPr>
      <w:r>
        <w:rPr>
          <w:b/>
        </w:rPr>
        <w:t xml:space="preserve">2. </w:t>
      </w:r>
      <w:r>
        <w:rPr>
          <w:b w:val="0"/>
          <w:i w:val="0"/>
        </w:rPr>
        <w:t>слезную жидкость</w:t>
      </w:r>
    </w:p>
    <w:p>
      <w:pPr>
        <w:pStyle w:val="ListBullet"/>
      </w:pPr>
      <w:r>
        <w:rPr>
          <w:b/>
        </w:rPr>
        <w:t xml:space="preserve">3. </w:t>
      </w:r>
      <w:r>
        <w:rPr>
          <w:b w:val="0"/>
          <w:i w:val="0"/>
        </w:rPr>
        <w:t>носоглоточную слизь</w:t>
      </w:r>
    </w:p>
    <w:p>
      <w:pPr>
        <w:pStyle w:val="ListBullet"/>
      </w:pPr>
      <w:r>
        <w:rPr>
          <w:b/>
        </w:rPr>
        <w:t xml:space="preserve">4. </w:t>
      </w:r>
      <w:r>
        <w:rPr>
          <w:b/>
          <w:i w:val="0"/>
          <w:color w:val="0F766E"/>
          <w:highlight w:val="yellow"/>
        </w:rPr>
        <w:t>фекалии</w:t>
      </w:r>
    </w:p>
    <w:p>
      <w:pPr>
        <w:ind w:left="288"/>
      </w:pPr>
      <w:r>
        <w:rPr>
          <w:b/>
          <w:color w:val="0F766E"/>
          <w:highlight w:val="yellow"/>
        </w:rPr>
        <w:t xml:space="preserve">Правильный ответ: </w:t>
      </w:r>
      <w:r>
        <w:rPr>
          <w:b/>
          <w:i w:val="0"/>
        </w:rPr>
        <w:t>фекалии</w:t>
      </w:r>
    </w:p>
    <w:p>
      <w:pPr>
        <w:ind w:left="504"/>
      </w:pPr>
      <w:r>
        <w:rPr>
          <w:b w:val="0"/>
          <w:i/>
        </w:rPr>
        <w:t>Биологические выделения больного гепатитом Е, содержащие вирус в большой концентрации, – это фекалии.</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5. Вопрос</w:t>
      </w:r>
    </w:p>
    <w:p>
      <w:r>
        <w:rPr>
          <w:b w:val="0"/>
          <w:i w:val="0"/>
        </w:rPr>
        <w:t>Пищевой путь передачи гепатита Е реализуется при потреблении в пищу</w:t>
      </w:r>
    </w:p>
    <w:p>
      <w:pPr>
        <w:pStyle w:val="ListBullet"/>
      </w:pPr>
      <w:r>
        <w:rPr>
          <w:b/>
        </w:rPr>
        <w:t xml:space="preserve">1. </w:t>
      </w:r>
      <w:r>
        <w:rPr>
          <w:b w:val="0"/>
          <w:i w:val="0"/>
        </w:rPr>
        <w:t>консервированных грибов, содержащих вирус</w:t>
      </w:r>
    </w:p>
    <w:p>
      <w:pPr>
        <w:pStyle w:val="ListBullet"/>
      </w:pPr>
      <w:r>
        <w:rPr>
          <w:b/>
        </w:rPr>
        <w:t xml:space="preserve">2. </w:t>
      </w:r>
      <w:r>
        <w:rPr>
          <w:b/>
          <w:i w:val="0"/>
          <w:color w:val="0F766E"/>
          <w:highlight w:val="yellow"/>
        </w:rPr>
        <w:t>продуктов, контаминированных в процессе их приготовления; использование для гигиенический целей воды, содержащей вирус</w:t>
      </w:r>
    </w:p>
    <w:p>
      <w:pPr>
        <w:pStyle w:val="ListBullet"/>
      </w:pPr>
      <w:r>
        <w:rPr>
          <w:b/>
        </w:rPr>
        <w:t xml:space="preserve">3. </w:t>
      </w:r>
      <w:r>
        <w:rPr>
          <w:b w:val="0"/>
          <w:i w:val="0"/>
        </w:rPr>
        <w:t>сухого мяса, молока и овощей, содержащих вирус</w:t>
      </w:r>
    </w:p>
    <w:p>
      <w:pPr>
        <w:pStyle w:val="ListBullet"/>
      </w:pPr>
      <w:r>
        <w:rPr>
          <w:b/>
        </w:rPr>
        <w:t xml:space="preserve">4. </w:t>
      </w:r>
      <w:r>
        <w:rPr>
          <w:b w:val="0"/>
          <w:i w:val="0"/>
        </w:rPr>
        <w:t>консервированного мяса, молока и овощей, содержащих вирус</w:t>
      </w:r>
    </w:p>
    <w:p>
      <w:pPr>
        <w:ind w:left="288"/>
      </w:pPr>
      <w:r>
        <w:rPr>
          <w:b/>
          <w:color w:val="0F766E"/>
          <w:highlight w:val="yellow"/>
        </w:rPr>
        <w:t xml:space="preserve">Правильный ответ: </w:t>
      </w:r>
      <w:r>
        <w:rPr>
          <w:b/>
          <w:i w:val="0"/>
        </w:rPr>
        <w:t>продуктов, контаминированных в процессе их приготовления; использование для гигиенический целей воды, содержащей вирус</w:t>
      </w:r>
    </w:p>
    <w:p>
      <w:pPr>
        <w:ind w:left="504"/>
      </w:pPr>
      <w:r>
        <w:rPr>
          <w:b w:val="0"/>
          <w:i/>
        </w:rPr>
        <w:t>Пищевой путь передачи гепатита Е реализуется при потреблении в пищу продуктов, контаминированных в процессе их приготовления; использование для гигиенический целей воды, содержащей вирус.</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779.</w:t>
      </w:r>
    </w:p>
    <w:p>
      <w:r>
        <w:rPr>
          <w:b/>
          <w:color w:val="0F766E"/>
        </w:rPr>
        <w:t>6. Вопрос</w:t>
      </w:r>
    </w:p>
    <w:p>
      <w:r>
        <w:rPr>
          <w:b w:val="0"/>
          <w:i w:val="0"/>
        </w:rPr>
        <w:t>В гиперэндемичных регионах вирус гепатита Е представлен генотипами</w:t>
      </w:r>
    </w:p>
    <w:p>
      <w:pPr>
        <w:pStyle w:val="ListBullet"/>
      </w:pPr>
      <w:r>
        <w:rPr>
          <w:b/>
        </w:rPr>
        <w:t xml:space="preserve">1. </w:t>
      </w:r>
      <w:r>
        <w:rPr>
          <w:b w:val="0"/>
          <w:i w:val="0"/>
        </w:rPr>
        <w:t>3 и 4</w:t>
      </w:r>
    </w:p>
    <w:p>
      <w:pPr>
        <w:pStyle w:val="ListBullet"/>
      </w:pPr>
      <w:r>
        <w:rPr>
          <w:b/>
        </w:rPr>
        <w:t xml:space="preserve">2. </w:t>
      </w:r>
      <w:r>
        <w:rPr>
          <w:b w:val="0"/>
          <w:i w:val="0"/>
        </w:rPr>
        <w:t>4 и 5</w:t>
      </w:r>
    </w:p>
    <w:p>
      <w:pPr>
        <w:pStyle w:val="ListBullet"/>
      </w:pPr>
      <w:r>
        <w:rPr>
          <w:b/>
        </w:rPr>
        <w:t xml:space="preserve">3. </w:t>
      </w:r>
      <w:r>
        <w:rPr>
          <w:b/>
          <w:i w:val="0"/>
          <w:color w:val="0F766E"/>
          <w:highlight w:val="yellow"/>
        </w:rPr>
        <w:t>1 и 2</w:t>
      </w:r>
    </w:p>
    <w:p>
      <w:pPr>
        <w:pStyle w:val="ListBullet"/>
      </w:pPr>
      <w:r>
        <w:rPr>
          <w:b/>
        </w:rPr>
        <w:t xml:space="preserve">4. </w:t>
      </w:r>
      <w:r>
        <w:rPr>
          <w:b w:val="0"/>
          <w:i w:val="0"/>
        </w:rPr>
        <w:t>3 и 5</w:t>
      </w:r>
    </w:p>
    <w:p>
      <w:pPr>
        <w:ind w:left="288"/>
      </w:pPr>
      <w:r>
        <w:rPr>
          <w:b/>
          <w:color w:val="0F766E"/>
          <w:highlight w:val="yellow"/>
        </w:rPr>
        <w:t xml:space="preserve">Правильный ответ: </w:t>
      </w:r>
      <w:r>
        <w:rPr>
          <w:b/>
          <w:i w:val="0"/>
        </w:rPr>
        <w:t>1 и 2</w:t>
      </w:r>
    </w:p>
    <w:p>
      <w:pPr>
        <w:ind w:left="504"/>
      </w:pPr>
      <w:r>
        <w:rPr>
          <w:b w:val="0"/>
          <w:i/>
        </w:rPr>
        <w:t>В гиперэндемичных регионах вирус гепатита Е представлен генотипами 1 и 2.</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7. Вопрос</w:t>
      </w:r>
    </w:p>
    <w:p>
      <w:r>
        <w:rPr>
          <w:b w:val="0"/>
          <w:i w:val="0"/>
        </w:rPr>
        <w:t>Восприимчивость людей к гепатиту Е</w:t>
      </w:r>
    </w:p>
    <w:p>
      <w:pPr>
        <w:pStyle w:val="ListBullet"/>
      </w:pPr>
      <w:r>
        <w:rPr>
          <w:b/>
        </w:rPr>
        <w:t xml:space="preserve">1. </w:t>
      </w:r>
      <w:r>
        <w:rPr>
          <w:b/>
          <w:i w:val="0"/>
          <w:color w:val="0F766E"/>
          <w:highlight w:val="yellow"/>
        </w:rPr>
        <w:t>высокая</w:t>
      </w:r>
    </w:p>
    <w:p>
      <w:pPr>
        <w:pStyle w:val="ListBullet"/>
      </w:pPr>
      <w:r>
        <w:rPr>
          <w:b/>
        </w:rPr>
        <w:t xml:space="preserve">2. </w:t>
      </w:r>
      <w:r>
        <w:rPr>
          <w:b w:val="0"/>
          <w:i w:val="0"/>
        </w:rPr>
        <w:t>умеренная</w:t>
      </w:r>
    </w:p>
    <w:p>
      <w:pPr>
        <w:pStyle w:val="ListBullet"/>
      </w:pPr>
      <w:r>
        <w:rPr>
          <w:b/>
        </w:rPr>
        <w:t xml:space="preserve">3. </w:t>
      </w:r>
      <w:r>
        <w:rPr>
          <w:b w:val="0"/>
          <w:i w:val="0"/>
        </w:rPr>
        <w:t>умеренно низкая</w:t>
      </w:r>
    </w:p>
    <w:p>
      <w:pPr>
        <w:pStyle w:val="ListBullet"/>
      </w:pPr>
      <w:r>
        <w:rPr>
          <w:b/>
        </w:rPr>
        <w:t xml:space="preserve">4. </w:t>
      </w:r>
      <w:r>
        <w:rPr>
          <w:b w:val="0"/>
          <w:i w:val="0"/>
        </w:rPr>
        <w:t>низкая</w:t>
      </w:r>
    </w:p>
    <w:p>
      <w:pPr>
        <w:ind w:left="288"/>
      </w:pPr>
      <w:r>
        <w:rPr>
          <w:b/>
          <w:color w:val="0F766E"/>
          <w:highlight w:val="yellow"/>
        </w:rPr>
        <w:t xml:space="preserve">Правильный ответ: </w:t>
      </w:r>
      <w:r>
        <w:rPr>
          <w:b/>
          <w:i w:val="0"/>
        </w:rPr>
        <w:t>высокая</w:t>
      </w:r>
    </w:p>
    <w:p>
      <w:pPr>
        <w:ind w:left="504"/>
      </w:pPr>
      <w:r>
        <w:rPr>
          <w:b w:val="0"/>
          <w:i/>
        </w:rPr>
        <w:t>Восприимчивость людей к гепатиту Е высокая.</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8. Вопрос</w:t>
      </w:r>
    </w:p>
    <w:p>
      <w:r>
        <w:rPr>
          <w:b w:val="0"/>
          <w:i w:val="0"/>
        </w:rPr>
        <w:t>После перенесенного гепатита Е повторное заражение</w:t>
      </w:r>
    </w:p>
    <w:p>
      <w:pPr>
        <w:pStyle w:val="ListBullet"/>
      </w:pPr>
      <w:r>
        <w:rPr>
          <w:b/>
        </w:rPr>
        <w:t xml:space="preserve">1. </w:t>
      </w:r>
      <w:r>
        <w:rPr>
          <w:b w:val="0"/>
          <w:i w:val="0"/>
        </w:rPr>
        <w:t>невозможно ни в каких возрастных группах</w:t>
      </w:r>
    </w:p>
    <w:p>
      <w:pPr>
        <w:pStyle w:val="ListBullet"/>
      </w:pPr>
      <w:r>
        <w:rPr>
          <w:b/>
        </w:rPr>
        <w:t xml:space="preserve">2. </w:t>
      </w:r>
      <w:r>
        <w:rPr>
          <w:b w:val="0"/>
          <w:i w:val="0"/>
        </w:rPr>
        <w:t>невозможно, за исключением пренатального периода</w:t>
      </w:r>
    </w:p>
    <w:p>
      <w:pPr>
        <w:pStyle w:val="ListBullet"/>
      </w:pPr>
      <w:r>
        <w:rPr>
          <w:b/>
        </w:rPr>
        <w:t xml:space="preserve">3. </w:t>
      </w:r>
      <w:r>
        <w:rPr>
          <w:b/>
          <w:i w:val="0"/>
          <w:color w:val="0F766E"/>
          <w:highlight w:val="yellow"/>
        </w:rPr>
        <w:t>возможно</w:t>
      </w:r>
    </w:p>
    <w:p>
      <w:pPr>
        <w:pStyle w:val="ListBullet"/>
      </w:pPr>
      <w:r>
        <w:rPr>
          <w:b/>
        </w:rPr>
        <w:t xml:space="preserve">4. </w:t>
      </w:r>
      <w:r>
        <w:rPr>
          <w:b w:val="0"/>
          <w:i w:val="0"/>
        </w:rPr>
        <w:t>невозможно, за исключением новорожденных</w:t>
      </w:r>
    </w:p>
    <w:p>
      <w:pPr>
        <w:ind w:left="288"/>
      </w:pPr>
      <w:r>
        <w:rPr>
          <w:b/>
          <w:color w:val="0F766E"/>
          <w:highlight w:val="yellow"/>
        </w:rPr>
        <w:t xml:space="preserve">Правильный ответ: </w:t>
      </w:r>
      <w:r>
        <w:rPr>
          <w:b/>
          <w:i w:val="0"/>
        </w:rPr>
        <w:t>возможно</w:t>
      </w:r>
    </w:p>
    <w:p>
      <w:pPr>
        <w:ind w:left="504"/>
      </w:pPr>
      <w:r>
        <w:rPr>
          <w:b w:val="0"/>
          <w:i/>
        </w:rPr>
        <w:t>После перенесения гепатита Е возможно повторное заражение.</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9. Вопрос</w:t>
      </w:r>
    </w:p>
    <w:p>
      <w:r>
        <w:rPr>
          <w:b w:val="0"/>
          <w:i w:val="0"/>
        </w:rPr>
        <w:t>Вирус гепатита Е сохраняет инфекционные свойства при замораживании до +_____+ (в ˚С)</w:t>
      </w:r>
    </w:p>
    <w:p>
      <w:pPr>
        <w:pStyle w:val="ListBullet"/>
      </w:pPr>
      <w:r>
        <w:rPr>
          <w:b/>
        </w:rPr>
        <w:t xml:space="preserve">1. </w:t>
      </w:r>
      <w:r>
        <w:rPr>
          <w:b w:val="0"/>
          <w:i w:val="0"/>
        </w:rPr>
        <w:t>-10</w:t>
      </w:r>
    </w:p>
    <w:p>
      <w:pPr>
        <w:pStyle w:val="ListBullet"/>
      </w:pPr>
      <w:r>
        <w:rPr>
          <w:b/>
        </w:rPr>
        <w:t xml:space="preserve">2. </w:t>
      </w:r>
      <w:r>
        <w:rPr>
          <w:b w:val="0"/>
          <w:i w:val="0"/>
        </w:rPr>
        <w:t>-18</w:t>
      </w:r>
    </w:p>
    <w:p>
      <w:pPr>
        <w:pStyle w:val="ListBullet"/>
      </w:pPr>
      <w:r>
        <w:rPr>
          <w:b/>
        </w:rPr>
        <w:t xml:space="preserve">3. </w:t>
      </w:r>
      <w:r>
        <w:rPr>
          <w:b/>
          <w:i w:val="0"/>
          <w:color w:val="0F766E"/>
          <w:highlight w:val="yellow"/>
        </w:rPr>
        <w:t>-20</w:t>
      </w:r>
    </w:p>
    <w:p>
      <w:pPr>
        <w:pStyle w:val="ListBullet"/>
      </w:pPr>
      <w:r>
        <w:rPr>
          <w:b/>
        </w:rPr>
        <w:t xml:space="preserve">4. </w:t>
      </w:r>
      <w:r>
        <w:rPr>
          <w:b w:val="0"/>
          <w:i w:val="0"/>
        </w:rPr>
        <w:t>-15</w:t>
      </w:r>
    </w:p>
    <w:p>
      <w:pPr>
        <w:ind w:left="288"/>
      </w:pPr>
      <w:r>
        <w:rPr>
          <w:b/>
          <w:color w:val="0F766E"/>
          <w:highlight w:val="yellow"/>
        </w:rPr>
        <w:t xml:space="preserve">Правильный ответ: </w:t>
      </w:r>
      <w:r>
        <w:rPr>
          <w:b/>
          <w:i w:val="0"/>
        </w:rPr>
        <w:t>-20</w:t>
      </w:r>
    </w:p>
    <w:p>
      <w:pPr>
        <w:ind w:left="504"/>
      </w:pPr>
      <w:r>
        <w:rPr>
          <w:b w:val="0"/>
          <w:i/>
        </w:rPr>
        <w:t>Вирус гепатита Е сохраняет инфекционные свойства при замораживании до минус 20ºС.</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10. Вопрос</w:t>
      </w:r>
    </w:p>
    <w:p>
      <w:r>
        <w:rPr>
          <w:b w:val="0"/>
          <w:i w:val="0"/>
        </w:rPr>
        <w:t>Вирус гепатита Е теряет инфекционные свойства при нагревании выше +_____+(в ˚С)</w:t>
      </w:r>
    </w:p>
    <w:p>
      <w:pPr>
        <w:pStyle w:val="ListBullet"/>
      </w:pPr>
      <w:r>
        <w:rPr>
          <w:b/>
        </w:rPr>
        <w:t xml:space="preserve">1. </w:t>
      </w:r>
      <w:r>
        <w:rPr>
          <w:b/>
          <w:i w:val="0"/>
          <w:color w:val="0F766E"/>
          <w:highlight w:val="yellow"/>
        </w:rPr>
        <w:t>{plus}60</w:t>
      </w:r>
    </w:p>
    <w:p>
      <w:pPr>
        <w:pStyle w:val="ListBullet"/>
      </w:pPr>
      <w:r>
        <w:rPr>
          <w:b/>
        </w:rPr>
        <w:t xml:space="preserve">2. </w:t>
      </w:r>
      <w:r>
        <w:rPr>
          <w:b w:val="0"/>
          <w:i w:val="0"/>
        </w:rPr>
        <w:t>{plus}50</w:t>
      </w:r>
    </w:p>
    <w:p>
      <w:pPr>
        <w:pStyle w:val="ListBullet"/>
      </w:pPr>
      <w:r>
        <w:rPr>
          <w:b/>
        </w:rPr>
        <w:t xml:space="preserve">3. </w:t>
      </w:r>
      <w:r>
        <w:rPr>
          <w:b w:val="0"/>
          <w:i w:val="0"/>
        </w:rPr>
        <w:t>{plus}40</w:t>
      </w:r>
    </w:p>
    <w:p>
      <w:pPr>
        <w:pStyle w:val="ListBullet"/>
      </w:pPr>
      <w:r>
        <w:rPr>
          <w:b/>
        </w:rPr>
        <w:t xml:space="preserve">4. </w:t>
      </w:r>
      <w:r>
        <w:rPr>
          <w:b w:val="0"/>
          <w:i w:val="0"/>
        </w:rPr>
        <w:t>{plus}30</w:t>
      </w:r>
    </w:p>
    <w:p>
      <w:pPr>
        <w:ind w:left="288"/>
      </w:pPr>
      <w:r>
        <w:rPr>
          <w:b/>
          <w:color w:val="0F766E"/>
          <w:highlight w:val="yellow"/>
        </w:rPr>
        <w:t xml:space="preserve">Правильный ответ: </w:t>
      </w:r>
      <w:r>
        <w:rPr>
          <w:b/>
          <w:i w:val="0"/>
        </w:rPr>
        <w:t>{plus}60</w:t>
      </w:r>
    </w:p>
    <w:p>
      <w:pPr>
        <w:ind w:left="504"/>
      </w:pPr>
      <w:r>
        <w:rPr>
          <w:b w:val="0"/>
          <w:i/>
        </w:rPr>
        <w:t>Вирус гепатита Е теряет инфекционные свойства при нагревании выше 60ºС.</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11. Вопрос</w:t>
      </w:r>
    </w:p>
    <w:p>
      <w:r>
        <w:rPr>
          <w:b w:val="0"/>
          <w:i w:val="0"/>
        </w:rPr>
        <w:t>Для Российской Федерации характерна спорадическая заболеваемость гепатитом Е, вызванным вирусом генотипов</w:t>
      </w:r>
    </w:p>
    <w:p>
      <w:pPr>
        <w:pStyle w:val="ListBullet"/>
      </w:pPr>
      <w:r>
        <w:rPr>
          <w:b/>
        </w:rPr>
        <w:t xml:space="preserve">1. </w:t>
      </w:r>
      <w:r>
        <w:rPr>
          <w:b w:val="0"/>
          <w:i w:val="0"/>
        </w:rPr>
        <w:t>2 и 5</w:t>
      </w:r>
    </w:p>
    <w:p>
      <w:pPr>
        <w:pStyle w:val="ListBullet"/>
      </w:pPr>
      <w:r>
        <w:rPr>
          <w:b/>
        </w:rPr>
        <w:t xml:space="preserve">2. </w:t>
      </w:r>
      <w:r>
        <w:rPr>
          <w:b/>
          <w:i w:val="0"/>
          <w:color w:val="0F766E"/>
          <w:highlight w:val="yellow"/>
        </w:rPr>
        <w:t>3 и 4</w:t>
      </w:r>
    </w:p>
    <w:p>
      <w:pPr>
        <w:pStyle w:val="ListBullet"/>
      </w:pPr>
      <w:r>
        <w:rPr>
          <w:b/>
        </w:rPr>
        <w:t xml:space="preserve">3. </w:t>
      </w:r>
      <w:r>
        <w:rPr>
          <w:b w:val="0"/>
          <w:i w:val="0"/>
        </w:rPr>
        <w:t>1 и 2</w:t>
      </w:r>
    </w:p>
    <w:p>
      <w:pPr>
        <w:pStyle w:val="ListBullet"/>
      </w:pPr>
      <w:r>
        <w:rPr>
          <w:b/>
        </w:rPr>
        <w:t xml:space="preserve">4. </w:t>
      </w:r>
      <w:r>
        <w:rPr>
          <w:b w:val="0"/>
          <w:i w:val="0"/>
        </w:rPr>
        <w:t>1 и 5</w:t>
      </w:r>
    </w:p>
    <w:p>
      <w:pPr>
        <w:ind w:left="288"/>
      </w:pPr>
      <w:r>
        <w:rPr>
          <w:b/>
          <w:color w:val="0F766E"/>
          <w:highlight w:val="yellow"/>
        </w:rPr>
        <w:t xml:space="preserve">Правильный ответ: </w:t>
      </w:r>
      <w:r>
        <w:rPr>
          <w:b/>
          <w:i w:val="0"/>
        </w:rPr>
        <w:t>3 и 4</w:t>
      </w:r>
    </w:p>
    <w:p>
      <w:pPr>
        <w:ind w:left="504"/>
      </w:pPr>
      <w:r>
        <w:rPr>
          <w:b w:val="0"/>
          <w:i/>
        </w:rPr>
        <w:t>Для Российской Федерации характерна спорадическая заболеваемость гепатитом Е, вызванным вирусом генотипов 3 и 4.</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12. Вопрос</w:t>
      </w:r>
    </w:p>
    <w:p>
      <w:r>
        <w:rPr>
          <w:b w:val="0"/>
          <w:i w:val="0"/>
        </w:rPr>
        <w:t>Вспышки гепатита Е в странах Азии, где проходят боевые действия, являются</w:t>
      </w:r>
    </w:p>
    <w:p>
      <w:pPr>
        <w:pStyle w:val="ListBullet"/>
      </w:pPr>
      <w:r>
        <w:rPr>
          <w:b/>
        </w:rPr>
        <w:t xml:space="preserve">1. </w:t>
      </w:r>
      <w:r>
        <w:rPr>
          <w:b/>
          <w:i w:val="0"/>
          <w:color w:val="0F766E"/>
          <w:highlight w:val="yellow"/>
        </w:rPr>
        <w:t>регулярными, и ранее сведения о них были зарегистрированы</w:t>
      </w:r>
    </w:p>
    <w:p>
      <w:pPr>
        <w:pStyle w:val="ListBullet"/>
      </w:pPr>
      <w:r>
        <w:rPr>
          <w:b/>
        </w:rPr>
        <w:t xml:space="preserve">2. </w:t>
      </w:r>
      <w:r>
        <w:rPr>
          <w:b w:val="0"/>
          <w:i w:val="0"/>
        </w:rPr>
        <w:t>сезонными вспышками, сведения по которым не публиковались</w:t>
      </w:r>
    </w:p>
    <w:p>
      <w:pPr>
        <w:pStyle w:val="ListBullet"/>
      </w:pPr>
      <w:r>
        <w:rPr>
          <w:b/>
        </w:rPr>
        <w:t xml:space="preserve">3. </w:t>
      </w:r>
      <w:r>
        <w:rPr>
          <w:b w:val="0"/>
          <w:i w:val="0"/>
        </w:rPr>
        <w:t>единичными, малочисленные и нерегистрируемыми</w:t>
      </w:r>
    </w:p>
    <w:p>
      <w:pPr>
        <w:pStyle w:val="ListBullet"/>
      </w:pPr>
      <w:r>
        <w:rPr>
          <w:b/>
        </w:rPr>
        <w:t xml:space="preserve">4. </w:t>
      </w:r>
      <w:r>
        <w:rPr>
          <w:b w:val="0"/>
          <w:i w:val="0"/>
        </w:rPr>
        <w:t>редкими событиями, ранее сведения не были зарегистрированы</w:t>
      </w:r>
    </w:p>
    <w:p>
      <w:pPr>
        <w:ind w:left="288"/>
      </w:pPr>
      <w:r>
        <w:rPr>
          <w:b/>
          <w:color w:val="0F766E"/>
          <w:highlight w:val="yellow"/>
        </w:rPr>
        <w:t xml:space="preserve">Правильный ответ: </w:t>
      </w:r>
      <w:r>
        <w:rPr>
          <w:b/>
          <w:i w:val="0"/>
        </w:rPr>
        <w:t>регулярными, и ранее сведения о них были зарегистрированы</w:t>
      </w:r>
    </w:p>
    <w:p>
      <w:pPr>
        <w:ind w:left="504"/>
      </w:pPr>
      <w:r>
        <w:rPr>
          <w:b w:val="0"/>
          <w:i/>
        </w:rPr>
        <w:t>Вспышки гепатита Е в странах Азии, где проходят боевые действия, являются регулярными, и ранее сведения о них были зарегистрированы.</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779.</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